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685CB" w14:textId="77777777" w:rsidR="00543997" w:rsidRDefault="00C82788" w:rsidP="00543997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997">
        <w:rPr>
          <w:rFonts w:ascii="Times New Roman" w:hAnsi="Times New Roman" w:cs="Times New Roman"/>
          <w:b/>
          <w:sz w:val="26"/>
          <w:szCs w:val="28"/>
        </w:rPr>
        <w:t>C</w:t>
      </w:r>
      <w:r w:rsidRPr="00543997">
        <w:rPr>
          <w:rFonts w:ascii="Times New Roman" w:hAnsi="Times New Roman" w:cs="Times New Roman"/>
          <w:b/>
          <w:sz w:val="26"/>
          <w:szCs w:val="28"/>
        </w:rPr>
        <w:t>Ộ</w:t>
      </w:r>
      <w:r w:rsidRPr="00543997">
        <w:rPr>
          <w:rFonts w:ascii="Times New Roman" w:hAnsi="Times New Roman" w:cs="Times New Roman"/>
          <w:b/>
          <w:sz w:val="26"/>
          <w:szCs w:val="28"/>
        </w:rPr>
        <w:t>NG HÒA XÃ H</w:t>
      </w:r>
      <w:r w:rsidRPr="00543997">
        <w:rPr>
          <w:rFonts w:ascii="Times New Roman" w:hAnsi="Times New Roman" w:cs="Times New Roman"/>
          <w:b/>
          <w:sz w:val="26"/>
          <w:szCs w:val="28"/>
        </w:rPr>
        <w:t>Ộ</w:t>
      </w:r>
      <w:r w:rsidRPr="00543997">
        <w:rPr>
          <w:rFonts w:ascii="Times New Roman" w:hAnsi="Times New Roman" w:cs="Times New Roman"/>
          <w:b/>
          <w:sz w:val="26"/>
          <w:szCs w:val="28"/>
        </w:rPr>
        <w:t>I CH</w:t>
      </w:r>
      <w:r w:rsidRPr="00543997">
        <w:rPr>
          <w:rFonts w:ascii="Times New Roman" w:hAnsi="Times New Roman" w:cs="Times New Roman"/>
          <w:b/>
          <w:sz w:val="26"/>
          <w:szCs w:val="28"/>
        </w:rPr>
        <w:t>Ủ</w:t>
      </w:r>
      <w:r w:rsidRPr="00543997">
        <w:rPr>
          <w:rFonts w:ascii="Times New Roman" w:hAnsi="Times New Roman" w:cs="Times New Roman"/>
          <w:b/>
          <w:sz w:val="26"/>
          <w:szCs w:val="28"/>
        </w:rPr>
        <w:t xml:space="preserve"> NGHĨA VI</w:t>
      </w:r>
      <w:r w:rsidRPr="00543997">
        <w:rPr>
          <w:rFonts w:ascii="Times New Roman" w:hAnsi="Times New Roman" w:cs="Times New Roman"/>
          <w:b/>
          <w:sz w:val="26"/>
          <w:szCs w:val="28"/>
        </w:rPr>
        <w:t>Ệ</w:t>
      </w:r>
      <w:r w:rsidRPr="00543997">
        <w:rPr>
          <w:rFonts w:ascii="Times New Roman" w:hAnsi="Times New Roman" w:cs="Times New Roman"/>
          <w:b/>
          <w:sz w:val="26"/>
          <w:szCs w:val="28"/>
        </w:rPr>
        <w:t>T NAM</w:t>
      </w:r>
      <w:r w:rsidRPr="00CB0830">
        <w:rPr>
          <w:rFonts w:ascii="Times New Roman" w:hAnsi="Times New Roman" w:cs="Times New Roman"/>
          <w:b/>
          <w:sz w:val="28"/>
          <w:szCs w:val="28"/>
        </w:rPr>
        <w:br/>
        <w:t>Đ</w:t>
      </w:r>
      <w:r w:rsidRPr="00CB0830">
        <w:rPr>
          <w:rFonts w:ascii="Times New Roman" w:hAnsi="Times New Roman" w:cs="Times New Roman"/>
          <w:b/>
          <w:sz w:val="28"/>
          <w:szCs w:val="28"/>
        </w:rPr>
        <w:t>ộ</w:t>
      </w:r>
      <w:r w:rsidRPr="00CB0830">
        <w:rPr>
          <w:rFonts w:ascii="Times New Roman" w:hAnsi="Times New Roman" w:cs="Times New Roman"/>
          <w:b/>
          <w:sz w:val="28"/>
          <w:szCs w:val="28"/>
        </w:rPr>
        <w:t>c l</w:t>
      </w:r>
      <w:r w:rsidRPr="00CB0830">
        <w:rPr>
          <w:rFonts w:ascii="Times New Roman" w:hAnsi="Times New Roman" w:cs="Times New Roman"/>
          <w:b/>
          <w:sz w:val="28"/>
          <w:szCs w:val="28"/>
        </w:rPr>
        <w:t>ậ</w:t>
      </w:r>
      <w:r w:rsidRPr="00CB0830">
        <w:rPr>
          <w:rFonts w:ascii="Times New Roman" w:hAnsi="Times New Roman" w:cs="Times New Roman"/>
          <w:b/>
          <w:sz w:val="28"/>
          <w:szCs w:val="28"/>
        </w:rPr>
        <w:t>p - T</w:t>
      </w:r>
      <w:r w:rsidRPr="00CB0830">
        <w:rPr>
          <w:rFonts w:ascii="Times New Roman" w:hAnsi="Times New Roman" w:cs="Times New Roman"/>
          <w:b/>
          <w:sz w:val="28"/>
          <w:szCs w:val="28"/>
        </w:rPr>
        <w:t>ự</w:t>
      </w:r>
      <w:r w:rsidRPr="00CB0830">
        <w:rPr>
          <w:rFonts w:ascii="Times New Roman" w:hAnsi="Times New Roman" w:cs="Times New Roman"/>
          <w:b/>
          <w:sz w:val="28"/>
          <w:szCs w:val="28"/>
        </w:rPr>
        <w:t xml:space="preserve"> do - H</w:t>
      </w:r>
      <w:r w:rsidRPr="00CB0830">
        <w:rPr>
          <w:rFonts w:ascii="Times New Roman" w:hAnsi="Times New Roman" w:cs="Times New Roman"/>
          <w:b/>
          <w:sz w:val="28"/>
          <w:szCs w:val="28"/>
        </w:rPr>
        <w:t>ạ</w:t>
      </w:r>
      <w:r w:rsidRPr="00CB0830">
        <w:rPr>
          <w:rFonts w:ascii="Times New Roman" w:hAnsi="Times New Roman" w:cs="Times New Roman"/>
          <w:b/>
          <w:sz w:val="28"/>
          <w:szCs w:val="28"/>
        </w:rPr>
        <w:t>nh phúc</w:t>
      </w:r>
    </w:p>
    <w:p w14:paraId="22A4AA63" w14:textId="7EC0434C" w:rsidR="00D50096" w:rsidRPr="00C664E3" w:rsidRDefault="00543997" w:rsidP="00543997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4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E2B33F" wp14:editId="597B4204">
                <wp:simplePos x="0" y="0"/>
                <wp:positionH relativeFrom="column">
                  <wp:posOffset>1800224</wp:posOffset>
                </wp:positionH>
                <wp:positionV relativeFrom="paragraph">
                  <wp:posOffset>-3810</wp:posOffset>
                </wp:positionV>
                <wp:extent cx="22193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19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75pt,-.3pt" to="316.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" strokecolor="black [3040]"/>
            </w:pict>
          </mc:Fallback>
        </mc:AlternateContent>
      </w:r>
      <w:r w:rsidR="00C82788" w:rsidRPr="00CB0830">
        <w:rPr>
          <w:rFonts w:ascii="Times New Roman" w:hAnsi="Times New Roman" w:cs="Times New Roman"/>
          <w:b/>
          <w:sz w:val="28"/>
          <w:szCs w:val="28"/>
        </w:rPr>
        <w:br/>
      </w:r>
      <w:r w:rsidR="00C82788" w:rsidRPr="00C664E3">
        <w:rPr>
          <w:rFonts w:ascii="Times New Roman" w:hAnsi="Times New Roman" w:cs="Times New Roman"/>
          <w:b/>
          <w:sz w:val="20"/>
          <w:szCs w:val="28"/>
        </w:rPr>
        <w:br/>
      </w:r>
      <w:r w:rsidR="00C82788" w:rsidRPr="00CB0830">
        <w:rPr>
          <w:rFonts w:ascii="Times New Roman" w:hAnsi="Times New Roman" w:cs="Times New Roman"/>
          <w:b/>
          <w:sz w:val="28"/>
          <w:szCs w:val="28"/>
        </w:rPr>
        <w:t>PHI</w:t>
      </w:r>
      <w:r w:rsidR="00C82788" w:rsidRPr="00CB0830">
        <w:rPr>
          <w:rFonts w:ascii="Times New Roman" w:hAnsi="Times New Roman" w:cs="Times New Roman"/>
          <w:b/>
          <w:sz w:val="28"/>
          <w:szCs w:val="28"/>
        </w:rPr>
        <w:t>Ế</w:t>
      </w:r>
      <w:r w:rsidR="00C82788" w:rsidRPr="00CB0830">
        <w:rPr>
          <w:rFonts w:ascii="Times New Roman" w:hAnsi="Times New Roman" w:cs="Times New Roman"/>
          <w:b/>
          <w:sz w:val="28"/>
          <w:szCs w:val="28"/>
        </w:rPr>
        <w:t>U ĐÁNH GIÁ CÔNG TÁC SINH VIÊN</w:t>
      </w:r>
      <w:r w:rsidR="00C82788" w:rsidRPr="00CB0830">
        <w:rPr>
          <w:rFonts w:ascii="Times New Roman" w:hAnsi="Times New Roman" w:cs="Times New Roman"/>
          <w:b/>
          <w:sz w:val="28"/>
          <w:szCs w:val="28"/>
        </w:rPr>
        <w:br/>
      </w:r>
    </w:p>
    <w:p w14:paraId="22295017" w14:textId="50148D59" w:rsidR="00D50096" w:rsidRPr="00CB0830" w:rsidRDefault="00C82788">
      <w:pPr>
        <w:rPr>
          <w:rFonts w:ascii="Times New Roman" w:hAnsi="Times New Roman" w:cs="Times New Roman"/>
          <w:sz w:val="28"/>
          <w:szCs w:val="28"/>
        </w:rPr>
      </w:pPr>
      <w:r w:rsidRPr="00CB0830">
        <w:rPr>
          <w:rFonts w:ascii="Times New Roman" w:hAnsi="Times New Roman" w:cs="Times New Roman"/>
          <w:sz w:val="28"/>
          <w:szCs w:val="28"/>
        </w:rPr>
        <w:t>Đơn v</w:t>
      </w:r>
      <w:r w:rsidRPr="00CB0830">
        <w:rPr>
          <w:rFonts w:ascii="Times New Roman" w:hAnsi="Times New Roman" w:cs="Times New Roman"/>
          <w:sz w:val="28"/>
          <w:szCs w:val="28"/>
        </w:rPr>
        <w:t>ị</w:t>
      </w:r>
      <w:r w:rsidRPr="00CB0830">
        <w:rPr>
          <w:rFonts w:ascii="Times New Roman" w:hAnsi="Times New Roman" w:cs="Times New Roman"/>
          <w:sz w:val="28"/>
          <w:szCs w:val="28"/>
        </w:rPr>
        <w:t xml:space="preserve"> đư</w:t>
      </w:r>
      <w:r w:rsidRPr="00CB0830">
        <w:rPr>
          <w:rFonts w:ascii="Times New Roman" w:hAnsi="Times New Roman" w:cs="Times New Roman"/>
          <w:sz w:val="28"/>
          <w:szCs w:val="28"/>
        </w:rPr>
        <w:t>ợ</w:t>
      </w:r>
      <w:r w:rsidRPr="00CB0830">
        <w:rPr>
          <w:rFonts w:ascii="Times New Roman" w:hAnsi="Times New Roman" w:cs="Times New Roman"/>
          <w:sz w:val="28"/>
          <w:szCs w:val="28"/>
        </w:rPr>
        <w:t>c đánh giá: ..............................................</w:t>
      </w:r>
      <w:r w:rsidR="00CB0830">
        <w:rPr>
          <w:rFonts w:ascii="Times New Roman" w:hAnsi="Times New Roman" w:cs="Times New Roman"/>
          <w:sz w:val="28"/>
          <w:szCs w:val="28"/>
        </w:rPr>
        <w:t>..........................................</w:t>
      </w:r>
    </w:p>
    <w:p w14:paraId="25F237B5" w14:textId="0AEA4E69" w:rsidR="00D50096" w:rsidRPr="00CB0830" w:rsidRDefault="00C82788">
      <w:pPr>
        <w:rPr>
          <w:rFonts w:ascii="Times New Roman" w:hAnsi="Times New Roman" w:cs="Times New Roman"/>
          <w:sz w:val="28"/>
          <w:szCs w:val="28"/>
        </w:rPr>
      </w:pPr>
      <w:r w:rsidRPr="00CB0830">
        <w:rPr>
          <w:rFonts w:ascii="Times New Roman" w:hAnsi="Times New Roman" w:cs="Times New Roman"/>
          <w:sz w:val="28"/>
          <w:szCs w:val="28"/>
        </w:rPr>
        <w:t>Th</w:t>
      </w:r>
      <w:r w:rsidRPr="00CB0830">
        <w:rPr>
          <w:rFonts w:ascii="Times New Roman" w:hAnsi="Times New Roman" w:cs="Times New Roman"/>
          <w:sz w:val="28"/>
          <w:szCs w:val="28"/>
        </w:rPr>
        <w:t>ờ</w:t>
      </w:r>
      <w:r w:rsidRPr="00CB0830">
        <w:rPr>
          <w:rFonts w:ascii="Times New Roman" w:hAnsi="Times New Roman" w:cs="Times New Roman"/>
          <w:sz w:val="28"/>
          <w:szCs w:val="28"/>
        </w:rPr>
        <w:t xml:space="preserve">i gian đánh giá: </w:t>
      </w:r>
      <w:r w:rsidRPr="00CB0830">
        <w:rPr>
          <w:rFonts w:ascii="Times New Roman" w:hAnsi="Times New Roman" w:cs="Times New Roman"/>
          <w:sz w:val="28"/>
          <w:szCs w:val="28"/>
        </w:rPr>
        <w:t>................................................</w:t>
      </w:r>
      <w:r w:rsidR="00CB0830">
        <w:rPr>
          <w:rFonts w:ascii="Times New Roman" w:hAnsi="Times New Roman" w:cs="Times New Roman"/>
          <w:sz w:val="28"/>
          <w:szCs w:val="28"/>
        </w:rPr>
        <w:t>.............................................</w:t>
      </w:r>
    </w:p>
    <w:p w14:paraId="584FDAD1" w14:textId="62682306" w:rsidR="00D50096" w:rsidRPr="00A221B5" w:rsidRDefault="00C82788">
      <w:pPr>
        <w:rPr>
          <w:rFonts w:ascii="Times New Roman" w:hAnsi="Times New Roman" w:cs="Times New Roman"/>
          <w:sz w:val="16"/>
          <w:szCs w:val="28"/>
        </w:rPr>
      </w:pPr>
      <w:r w:rsidRPr="00CB0830">
        <w:rPr>
          <w:rFonts w:ascii="Times New Roman" w:hAnsi="Times New Roman" w:cs="Times New Roman"/>
          <w:sz w:val="28"/>
          <w:szCs w:val="28"/>
        </w:rPr>
        <w:t>Đoàn ki</w:t>
      </w:r>
      <w:r w:rsidRPr="00CB0830">
        <w:rPr>
          <w:rFonts w:ascii="Times New Roman" w:hAnsi="Times New Roman" w:cs="Times New Roman"/>
          <w:sz w:val="28"/>
          <w:szCs w:val="28"/>
        </w:rPr>
        <w:t>ể</w:t>
      </w:r>
      <w:r w:rsidRPr="00CB0830">
        <w:rPr>
          <w:rFonts w:ascii="Times New Roman" w:hAnsi="Times New Roman" w:cs="Times New Roman"/>
          <w:sz w:val="28"/>
          <w:szCs w:val="28"/>
        </w:rPr>
        <w:t>m tra: .....................................................</w:t>
      </w:r>
      <w:r w:rsidR="00CB0830">
        <w:rPr>
          <w:rFonts w:ascii="Times New Roman" w:hAnsi="Times New Roman" w:cs="Times New Roman"/>
          <w:sz w:val="28"/>
          <w:szCs w:val="28"/>
        </w:rPr>
        <w:t>................................................</w:t>
      </w:r>
      <w:r w:rsidRPr="00CB0830">
        <w:rPr>
          <w:rFonts w:ascii="Times New Roman" w:hAnsi="Times New Roman" w:cs="Times New Roman"/>
          <w:sz w:val="28"/>
          <w:szCs w:val="28"/>
        </w:rPr>
        <w:br/>
      </w:r>
    </w:p>
    <w:p w14:paraId="0A8A6962" w14:textId="39CB695B" w:rsidR="00D50096" w:rsidRPr="00CB0830" w:rsidRDefault="00C82788" w:rsidP="00A221B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CB0830">
        <w:rPr>
          <w:rFonts w:ascii="Times New Roman" w:hAnsi="Times New Roman" w:cs="Times New Roman"/>
          <w:b/>
          <w:sz w:val="28"/>
          <w:szCs w:val="28"/>
        </w:rPr>
        <w:t>I. Giáo d</w:t>
      </w:r>
      <w:r w:rsidRPr="00CB0830">
        <w:rPr>
          <w:rFonts w:ascii="Times New Roman" w:hAnsi="Times New Roman" w:cs="Times New Roman"/>
          <w:b/>
          <w:sz w:val="28"/>
          <w:szCs w:val="28"/>
        </w:rPr>
        <w:t>ụ</w:t>
      </w:r>
      <w:r w:rsidRPr="00CB0830">
        <w:rPr>
          <w:rFonts w:ascii="Times New Roman" w:hAnsi="Times New Roman" w:cs="Times New Roman"/>
          <w:b/>
          <w:sz w:val="28"/>
          <w:szCs w:val="28"/>
        </w:rPr>
        <w:t>c chính tr</w:t>
      </w:r>
      <w:r w:rsidRPr="00CB0830">
        <w:rPr>
          <w:rFonts w:ascii="Times New Roman" w:hAnsi="Times New Roman" w:cs="Times New Roman"/>
          <w:b/>
          <w:sz w:val="28"/>
          <w:szCs w:val="28"/>
        </w:rPr>
        <w:t>ị</w:t>
      </w:r>
      <w:r w:rsidRPr="00CB0830">
        <w:rPr>
          <w:rFonts w:ascii="Times New Roman" w:hAnsi="Times New Roman" w:cs="Times New Roman"/>
          <w:b/>
          <w:sz w:val="28"/>
          <w:szCs w:val="28"/>
        </w:rPr>
        <w:t>, tư tư</w:t>
      </w:r>
      <w:r w:rsidRPr="00CB0830">
        <w:rPr>
          <w:rFonts w:ascii="Times New Roman" w:hAnsi="Times New Roman" w:cs="Times New Roman"/>
          <w:b/>
          <w:sz w:val="28"/>
          <w:szCs w:val="28"/>
        </w:rPr>
        <w:t>ở</w:t>
      </w:r>
      <w:r w:rsidRPr="00CB0830">
        <w:rPr>
          <w:rFonts w:ascii="Times New Roman" w:hAnsi="Times New Roman" w:cs="Times New Roman"/>
          <w:b/>
          <w:sz w:val="28"/>
          <w:szCs w:val="28"/>
        </w:rPr>
        <w:t>ng, đ</w:t>
      </w:r>
      <w:r w:rsidRPr="00CB0830">
        <w:rPr>
          <w:rFonts w:ascii="Times New Roman" w:hAnsi="Times New Roman" w:cs="Times New Roman"/>
          <w:b/>
          <w:sz w:val="28"/>
          <w:szCs w:val="28"/>
        </w:rPr>
        <w:t>ạ</w:t>
      </w:r>
      <w:r w:rsidRPr="00CB0830">
        <w:rPr>
          <w:rFonts w:ascii="Times New Roman" w:hAnsi="Times New Roman" w:cs="Times New Roman"/>
          <w:b/>
          <w:sz w:val="28"/>
          <w:szCs w:val="28"/>
        </w:rPr>
        <w:t>o đ</w:t>
      </w:r>
      <w:r w:rsidRPr="00CB0830">
        <w:rPr>
          <w:rFonts w:ascii="Times New Roman" w:hAnsi="Times New Roman" w:cs="Times New Roman"/>
          <w:b/>
          <w:sz w:val="28"/>
          <w:szCs w:val="28"/>
        </w:rPr>
        <w:t>ứ</w:t>
      </w:r>
      <w:r w:rsidR="00A221B5">
        <w:rPr>
          <w:rFonts w:ascii="Times New Roman" w:hAnsi="Times New Roman" w:cs="Times New Roman"/>
          <w:b/>
          <w:sz w:val="28"/>
          <w:szCs w:val="28"/>
        </w:rPr>
        <w:t xml:space="preserve">c: </w:t>
      </w:r>
      <w:r w:rsidRPr="00CB0830">
        <w:rPr>
          <w:rFonts w:ascii="Times New Roman" w:hAnsi="Times New Roman" w:cs="Times New Roman"/>
          <w:b/>
          <w:sz w:val="28"/>
          <w:szCs w:val="28"/>
        </w:rPr>
        <w:t>30</w:t>
      </w:r>
      <w:r w:rsidRPr="00CB0830">
        <w:rPr>
          <w:rFonts w:ascii="Times New Roman" w:hAnsi="Times New Roman" w:cs="Times New Roman"/>
          <w:b/>
          <w:sz w:val="28"/>
          <w:szCs w:val="28"/>
        </w:rPr>
        <w:t xml:space="preserve"> đi</w:t>
      </w:r>
      <w:r w:rsidRPr="00CB0830">
        <w:rPr>
          <w:rFonts w:ascii="Times New Roman" w:hAnsi="Times New Roman" w:cs="Times New Roman"/>
          <w:b/>
          <w:sz w:val="28"/>
          <w:szCs w:val="28"/>
        </w:rPr>
        <w:t>ể</w:t>
      </w:r>
      <w:r w:rsidR="00A221B5">
        <w:rPr>
          <w:rFonts w:ascii="Times New Roman" w:hAnsi="Times New Roman" w:cs="Times New Roman"/>
          <w:b/>
          <w:sz w:val="28"/>
          <w:szCs w:val="28"/>
        </w:rPr>
        <w:t>m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817"/>
        <w:gridCol w:w="3402"/>
        <w:gridCol w:w="3402"/>
        <w:gridCol w:w="851"/>
        <w:gridCol w:w="1275"/>
      </w:tblGrid>
      <w:tr w:rsidR="00D50096" w:rsidRPr="00A221B5" w14:paraId="0BE9C855" w14:textId="77777777" w:rsidTr="00A221B5">
        <w:tc>
          <w:tcPr>
            <w:tcW w:w="817" w:type="dxa"/>
            <w:vAlign w:val="center"/>
          </w:tcPr>
          <w:p w14:paraId="7AF985D4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STT</w:t>
            </w:r>
          </w:p>
        </w:tc>
        <w:tc>
          <w:tcPr>
            <w:tcW w:w="3402" w:type="dxa"/>
            <w:vAlign w:val="center"/>
          </w:tcPr>
          <w:p w14:paraId="518FFCD1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N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ộ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i dung đánh giá</w:t>
            </w:r>
          </w:p>
        </w:tc>
        <w:tc>
          <w:tcPr>
            <w:tcW w:w="3402" w:type="dxa"/>
            <w:vAlign w:val="center"/>
          </w:tcPr>
          <w:p w14:paraId="1BE2BFDC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Minh ch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ứ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ng</w:t>
            </w:r>
          </w:p>
        </w:tc>
        <w:tc>
          <w:tcPr>
            <w:tcW w:w="851" w:type="dxa"/>
            <w:vAlign w:val="center"/>
          </w:tcPr>
          <w:p w14:paraId="64E71DE8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Đi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ể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m t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ố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i đa</w:t>
            </w:r>
          </w:p>
        </w:tc>
        <w:tc>
          <w:tcPr>
            <w:tcW w:w="1275" w:type="dxa"/>
            <w:vAlign w:val="center"/>
          </w:tcPr>
          <w:p w14:paraId="6C40E126" w14:textId="0872C434" w:rsidR="00D50096" w:rsidRDefault="00C82788" w:rsidP="00A221B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Đi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ể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m </w:t>
            </w:r>
            <w:r w:rsidR="00A221B5">
              <w:rPr>
                <w:rFonts w:ascii="Times New Roman" w:hAnsi="Times New Roman" w:cs="Times New Roman"/>
                <w:b/>
                <w:sz w:val="26"/>
                <w:szCs w:val="28"/>
              </w:rPr>
              <w:t>được</w:t>
            </w:r>
          </w:p>
          <w:p w14:paraId="117335F6" w14:textId="41522C1A" w:rsidR="00A221B5" w:rsidRPr="00A221B5" w:rsidRDefault="00A221B5" w:rsidP="00A221B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đánh giá</w:t>
            </w:r>
          </w:p>
        </w:tc>
      </w:tr>
      <w:tr w:rsidR="00D50096" w:rsidRPr="00CB0830" w14:paraId="6614B2B9" w14:textId="77777777" w:rsidTr="00A221B5">
        <w:tc>
          <w:tcPr>
            <w:tcW w:w="817" w:type="dxa"/>
          </w:tcPr>
          <w:p w14:paraId="22B70D91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63903F5A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ọ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c t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ậ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p chính tr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, pháp lu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ậ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3402" w:type="dxa"/>
          </w:tcPr>
          <w:p w14:paraId="2FDB4B12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0ADBB02F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2902A8DB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1DDEABD2" w14:textId="77777777" w:rsidTr="00A221B5">
        <w:tc>
          <w:tcPr>
            <w:tcW w:w="817" w:type="dxa"/>
          </w:tcPr>
          <w:p w14:paraId="431942E4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3B27FCF2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Giáo d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ụ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c đ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ạ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o đ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ứ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3402" w:type="dxa"/>
          </w:tcPr>
          <w:p w14:paraId="081F9AC5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F813CA7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5C009846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42230D6A" w14:textId="77777777" w:rsidTr="00A221B5">
        <w:tc>
          <w:tcPr>
            <w:tcW w:w="817" w:type="dxa"/>
          </w:tcPr>
          <w:p w14:paraId="02724A78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759F9364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ấ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3402" w:type="dxa"/>
          </w:tcPr>
          <w:p w14:paraId="05E64D35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F2CA79E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1F274F89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7F42BCA6" w14:textId="77777777" w:rsidTr="00A221B5">
        <w:tc>
          <w:tcPr>
            <w:tcW w:w="817" w:type="dxa"/>
          </w:tcPr>
          <w:p w14:paraId="55C682C2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14:paraId="3B9331DB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ỹ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 xml:space="preserve"> năng m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ề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3402" w:type="dxa"/>
          </w:tcPr>
          <w:p w14:paraId="18EC6F2F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417222A2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52A78268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355B4FE0" w14:textId="77777777" w:rsidTr="00A221B5">
        <w:tc>
          <w:tcPr>
            <w:tcW w:w="817" w:type="dxa"/>
          </w:tcPr>
          <w:p w14:paraId="3E4C2996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0AE42DF2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ổ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 xml:space="preserve"> bi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n quy ch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</w:p>
        </w:tc>
        <w:tc>
          <w:tcPr>
            <w:tcW w:w="3402" w:type="dxa"/>
          </w:tcPr>
          <w:p w14:paraId="6EC35735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56F5723B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212C2384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48B551B0" w14:textId="77777777" w:rsidTr="00A221B5">
        <w:tc>
          <w:tcPr>
            <w:tcW w:w="817" w:type="dxa"/>
          </w:tcPr>
          <w:p w14:paraId="0B1424D0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14:paraId="1ED4EA46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 xml:space="preserve"> ho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ạ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ch năm</w:t>
            </w:r>
          </w:p>
        </w:tc>
        <w:tc>
          <w:tcPr>
            <w:tcW w:w="3402" w:type="dxa"/>
          </w:tcPr>
          <w:p w14:paraId="692C476F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2BD5C84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15932313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892" w:rsidRPr="00CB0830" w14:paraId="2E25CA39" w14:textId="77777777" w:rsidTr="004C79A6">
        <w:tc>
          <w:tcPr>
            <w:tcW w:w="7621" w:type="dxa"/>
            <w:gridSpan w:val="3"/>
          </w:tcPr>
          <w:p w14:paraId="693E2B39" w14:textId="7B390B21" w:rsidR="00E95892" w:rsidRPr="00CB0830" w:rsidRDefault="00E95892" w:rsidP="00E9589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851" w:type="dxa"/>
          </w:tcPr>
          <w:p w14:paraId="110D075F" w14:textId="77777777" w:rsidR="00E95892" w:rsidRPr="00E95892" w:rsidRDefault="00E95892" w:rsidP="005439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E95892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bookmarkEnd w:id="0"/>
          </w:p>
        </w:tc>
        <w:tc>
          <w:tcPr>
            <w:tcW w:w="1275" w:type="dxa"/>
          </w:tcPr>
          <w:p w14:paraId="3BE07CF0" w14:textId="77777777" w:rsidR="00E95892" w:rsidRPr="00CB0830" w:rsidRDefault="00E9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CBA7AC" w14:textId="5B338796" w:rsidR="00D50096" w:rsidRPr="00CB0830" w:rsidRDefault="00C82788" w:rsidP="00A221B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CB0830">
        <w:rPr>
          <w:rFonts w:ascii="Times New Roman" w:hAnsi="Times New Roman" w:cs="Times New Roman"/>
          <w:b/>
          <w:sz w:val="28"/>
          <w:szCs w:val="28"/>
        </w:rPr>
        <w:t>II. Tư v</w:t>
      </w:r>
      <w:r w:rsidRPr="00CB0830">
        <w:rPr>
          <w:rFonts w:ascii="Times New Roman" w:hAnsi="Times New Roman" w:cs="Times New Roman"/>
          <w:b/>
          <w:sz w:val="28"/>
          <w:szCs w:val="28"/>
        </w:rPr>
        <w:t>ấ</w:t>
      </w:r>
      <w:r w:rsidRPr="00CB0830">
        <w:rPr>
          <w:rFonts w:ascii="Times New Roman" w:hAnsi="Times New Roman" w:cs="Times New Roman"/>
          <w:b/>
          <w:sz w:val="28"/>
          <w:szCs w:val="28"/>
        </w:rPr>
        <w:t>n, h</w:t>
      </w:r>
      <w:r w:rsidRPr="00CB0830">
        <w:rPr>
          <w:rFonts w:ascii="Times New Roman" w:hAnsi="Times New Roman" w:cs="Times New Roman"/>
          <w:b/>
          <w:sz w:val="28"/>
          <w:szCs w:val="28"/>
        </w:rPr>
        <w:t>ỗ</w:t>
      </w:r>
      <w:r w:rsidRPr="00CB0830">
        <w:rPr>
          <w:rFonts w:ascii="Times New Roman" w:hAnsi="Times New Roman" w:cs="Times New Roman"/>
          <w:b/>
          <w:sz w:val="28"/>
          <w:szCs w:val="28"/>
        </w:rPr>
        <w:t xml:space="preserve"> tr</w:t>
      </w:r>
      <w:r w:rsidRPr="00CB0830">
        <w:rPr>
          <w:rFonts w:ascii="Times New Roman" w:hAnsi="Times New Roman" w:cs="Times New Roman"/>
          <w:b/>
          <w:sz w:val="28"/>
          <w:szCs w:val="28"/>
        </w:rPr>
        <w:t>ợ</w:t>
      </w:r>
      <w:r w:rsidRPr="00CB0830">
        <w:rPr>
          <w:rFonts w:ascii="Times New Roman" w:hAnsi="Times New Roman" w:cs="Times New Roman"/>
          <w:b/>
          <w:sz w:val="28"/>
          <w:szCs w:val="28"/>
        </w:rPr>
        <w:t xml:space="preserve"> sinh viên</w:t>
      </w:r>
      <w:r w:rsidR="00A221B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B0830">
        <w:rPr>
          <w:rFonts w:ascii="Times New Roman" w:hAnsi="Times New Roman" w:cs="Times New Roman"/>
          <w:b/>
          <w:sz w:val="28"/>
          <w:szCs w:val="28"/>
        </w:rPr>
        <w:t>30 đi</w:t>
      </w:r>
      <w:r w:rsidRPr="00CB0830">
        <w:rPr>
          <w:rFonts w:ascii="Times New Roman" w:hAnsi="Times New Roman" w:cs="Times New Roman"/>
          <w:b/>
          <w:sz w:val="28"/>
          <w:szCs w:val="28"/>
        </w:rPr>
        <w:t>ể</w:t>
      </w:r>
      <w:r w:rsidR="00A221B5">
        <w:rPr>
          <w:rFonts w:ascii="Times New Roman" w:hAnsi="Times New Roman" w:cs="Times New Roman"/>
          <w:b/>
          <w:sz w:val="28"/>
          <w:szCs w:val="28"/>
        </w:rPr>
        <w:t>m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817"/>
        <w:gridCol w:w="3402"/>
        <w:gridCol w:w="3402"/>
        <w:gridCol w:w="851"/>
        <w:gridCol w:w="1275"/>
      </w:tblGrid>
      <w:tr w:rsidR="00D50096" w:rsidRPr="00A221B5" w14:paraId="6CEFEB38" w14:textId="77777777" w:rsidTr="00A221B5">
        <w:tc>
          <w:tcPr>
            <w:tcW w:w="817" w:type="dxa"/>
            <w:vAlign w:val="center"/>
          </w:tcPr>
          <w:p w14:paraId="71EC6FD0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STT</w:t>
            </w:r>
          </w:p>
        </w:tc>
        <w:tc>
          <w:tcPr>
            <w:tcW w:w="3402" w:type="dxa"/>
            <w:vAlign w:val="center"/>
          </w:tcPr>
          <w:p w14:paraId="168A61FF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N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ộ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i dung đánh giá</w:t>
            </w:r>
          </w:p>
        </w:tc>
        <w:tc>
          <w:tcPr>
            <w:tcW w:w="3402" w:type="dxa"/>
            <w:vAlign w:val="center"/>
          </w:tcPr>
          <w:p w14:paraId="55DE289C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Minh ch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ứ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ng</w:t>
            </w:r>
          </w:p>
        </w:tc>
        <w:tc>
          <w:tcPr>
            <w:tcW w:w="851" w:type="dxa"/>
            <w:vAlign w:val="center"/>
          </w:tcPr>
          <w:p w14:paraId="46C8D29F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Đi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ể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m t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ố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i đa</w:t>
            </w:r>
          </w:p>
        </w:tc>
        <w:tc>
          <w:tcPr>
            <w:tcW w:w="1275" w:type="dxa"/>
            <w:vAlign w:val="center"/>
          </w:tcPr>
          <w:p w14:paraId="66C4F4C1" w14:textId="77777777" w:rsidR="00A221B5" w:rsidRDefault="00A221B5" w:rsidP="00A221B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được</w:t>
            </w:r>
          </w:p>
          <w:p w14:paraId="2144F175" w14:textId="2CEE733F" w:rsidR="00D50096" w:rsidRPr="00A221B5" w:rsidRDefault="00A221B5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đánh giá</w:t>
            </w:r>
          </w:p>
        </w:tc>
      </w:tr>
      <w:tr w:rsidR="00D50096" w:rsidRPr="00CB0830" w14:paraId="4F9C76B6" w14:textId="77777777" w:rsidTr="00A221B5">
        <w:tc>
          <w:tcPr>
            <w:tcW w:w="817" w:type="dxa"/>
          </w:tcPr>
          <w:p w14:paraId="4B1FBBC1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1B72B10F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ộ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 xml:space="preserve"> ph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ậ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n tư v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ấ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3402" w:type="dxa"/>
          </w:tcPr>
          <w:p w14:paraId="19FF4D0A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23B4222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666519D2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66E50ABE" w14:textId="77777777" w:rsidTr="00A221B5">
        <w:tc>
          <w:tcPr>
            <w:tcW w:w="817" w:type="dxa"/>
          </w:tcPr>
          <w:p w14:paraId="408313C3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7F99EC0A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Tư v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ấ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n 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ọ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c t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ậ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p</w:t>
            </w:r>
          </w:p>
        </w:tc>
        <w:tc>
          <w:tcPr>
            <w:tcW w:w="3402" w:type="dxa"/>
          </w:tcPr>
          <w:p w14:paraId="4F01316B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BD1C463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39680719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0555D07E" w14:textId="77777777" w:rsidTr="00A221B5">
        <w:tc>
          <w:tcPr>
            <w:tcW w:w="817" w:type="dxa"/>
          </w:tcPr>
          <w:p w14:paraId="7BDA11DB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77EC01E8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ỗ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 xml:space="preserve"> tr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ợ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 xml:space="preserve"> khó khăn</w:t>
            </w:r>
          </w:p>
        </w:tc>
        <w:tc>
          <w:tcPr>
            <w:tcW w:w="3402" w:type="dxa"/>
          </w:tcPr>
          <w:p w14:paraId="34120B28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342CA55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2458FFB0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62AF2E7F" w14:textId="77777777" w:rsidTr="00A221B5">
        <w:tc>
          <w:tcPr>
            <w:tcW w:w="817" w:type="dxa"/>
          </w:tcPr>
          <w:p w14:paraId="482C252D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14:paraId="609AFA0D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ọ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c b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ổ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</w:p>
        </w:tc>
        <w:tc>
          <w:tcPr>
            <w:tcW w:w="3402" w:type="dxa"/>
          </w:tcPr>
          <w:p w14:paraId="3477A23C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C97A5A5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10BAA095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756434CB" w14:textId="77777777" w:rsidTr="00A221B5">
        <w:tc>
          <w:tcPr>
            <w:tcW w:w="817" w:type="dxa"/>
          </w:tcPr>
          <w:p w14:paraId="7597AB14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568B2283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t n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i doanh nghi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ệ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p</w:t>
            </w:r>
          </w:p>
        </w:tc>
        <w:tc>
          <w:tcPr>
            <w:tcW w:w="3402" w:type="dxa"/>
          </w:tcPr>
          <w:p w14:paraId="32B7EC5C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54F3470F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13F9E8C9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38301C3B" w14:textId="77777777" w:rsidTr="00A221B5">
        <w:tc>
          <w:tcPr>
            <w:tcW w:w="817" w:type="dxa"/>
          </w:tcPr>
          <w:p w14:paraId="204A3E6B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14:paraId="5B494D49" w14:textId="3E997659" w:rsidR="00D50096" w:rsidRPr="00CB0830" w:rsidRDefault="00C82788" w:rsidP="00A22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n 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ồ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="00A221B5">
              <w:rPr>
                <w:rFonts w:ascii="Times New Roman" w:hAnsi="Times New Roman" w:cs="Times New Roman"/>
                <w:sz w:val="28"/>
                <w:szCs w:val="28"/>
              </w:rPr>
              <w:t>của sinh viên</w:t>
            </w:r>
          </w:p>
        </w:tc>
        <w:tc>
          <w:tcPr>
            <w:tcW w:w="3402" w:type="dxa"/>
          </w:tcPr>
          <w:p w14:paraId="2626CF20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9E4BDCA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1751CCF2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892" w:rsidRPr="00CB0830" w14:paraId="36CABF3D" w14:textId="77777777" w:rsidTr="008472D1">
        <w:tc>
          <w:tcPr>
            <w:tcW w:w="7621" w:type="dxa"/>
            <w:gridSpan w:val="3"/>
          </w:tcPr>
          <w:p w14:paraId="2EDCB47B" w14:textId="566CEAD2" w:rsidR="00E95892" w:rsidRPr="00CB0830" w:rsidRDefault="00E95892" w:rsidP="00E9589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851" w:type="dxa"/>
          </w:tcPr>
          <w:p w14:paraId="6404A4E1" w14:textId="77777777" w:rsidR="00E95892" w:rsidRPr="00E95892" w:rsidRDefault="00E95892" w:rsidP="005439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892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275" w:type="dxa"/>
          </w:tcPr>
          <w:p w14:paraId="21362F8C" w14:textId="77777777" w:rsidR="00E95892" w:rsidRPr="00CB0830" w:rsidRDefault="00E9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17558A" w14:textId="69065519" w:rsidR="00D50096" w:rsidRPr="00CB0830" w:rsidRDefault="00C82788" w:rsidP="00A221B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CB0830">
        <w:rPr>
          <w:rFonts w:ascii="Times New Roman" w:hAnsi="Times New Roman" w:cs="Times New Roman"/>
          <w:b/>
          <w:sz w:val="28"/>
          <w:szCs w:val="28"/>
        </w:rPr>
        <w:t>III. Qu</w:t>
      </w:r>
      <w:r w:rsidRPr="00CB0830">
        <w:rPr>
          <w:rFonts w:ascii="Times New Roman" w:hAnsi="Times New Roman" w:cs="Times New Roman"/>
          <w:b/>
          <w:sz w:val="28"/>
          <w:szCs w:val="28"/>
        </w:rPr>
        <w:t>ả</w:t>
      </w:r>
      <w:r w:rsidR="00A221B5">
        <w:rPr>
          <w:rFonts w:ascii="Times New Roman" w:hAnsi="Times New Roman" w:cs="Times New Roman"/>
          <w:b/>
          <w:sz w:val="28"/>
          <w:szCs w:val="28"/>
        </w:rPr>
        <w:t xml:space="preserve">n lý sinh viên: </w:t>
      </w:r>
      <w:r w:rsidRPr="00CB0830">
        <w:rPr>
          <w:rFonts w:ascii="Times New Roman" w:hAnsi="Times New Roman" w:cs="Times New Roman"/>
          <w:b/>
          <w:sz w:val="28"/>
          <w:szCs w:val="28"/>
        </w:rPr>
        <w:t>40 đi</w:t>
      </w:r>
      <w:r w:rsidRPr="00CB0830">
        <w:rPr>
          <w:rFonts w:ascii="Times New Roman" w:hAnsi="Times New Roman" w:cs="Times New Roman"/>
          <w:b/>
          <w:sz w:val="28"/>
          <w:szCs w:val="28"/>
        </w:rPr>
        <w:t>ể</w:t>
      </w:r>
      <w:r w:rsidR="00A221B5">
        <w:rPr>
          <w:rFonts w:ascii="Times New Roman" w:hAnsi="Times New Roman" w:cs="Times New Roman"/>
          <w:b/>
          <w:sz w:val="28"/>
          <w:szCs w:val="28"/>
        </w:rPr>
        <w:t>m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817"/>
        <w:gridCol w:w="3402"/>
        <w:gridCol w:w="3402"/>
        <w:gridCol w:w="851"/>
        <w:gridCol w:w="1275"/>
      </w:tblGrid>
      <w:tr w:rsidR="00D50096" w:rsidRPr="00A221B5" w14:paraId="2584A99E" w14:textId="77777777" w:rsidTr="00FE4F31">
        <w:trPr>
          <w:tblHeader/>
        </w:trPr>
        <w:tc>
          <w:tcPr>
            <w:tcW w:w="817" w:type="dxa"/>
            <w:vAlign w:val="center"/>
          </w:tcPr>
          <w:p w14:paraId="69394275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STT</w:t>
            </w:r>
          </w:p>
        </w:tc>
        <w:tc>
          <w:tcPr>
            <w:tcW w:w="3402" w:type="dxa"/>
            <w:vAlign w:val="center"/>
          </w:tcPr>
          <w:p w14:paraId="54B76C9A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N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ộ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i dung đánh giá</w:t>
            </w:r>
          </w:p>
        </w:tc>
        <w:tc>
          <w:tcPr>
            <w:tcW w:w="3402" w:type="dxa"/>
            <w:vAlign w:val="center"/>
          </w:tcPr>
          <w:p w14:paraId="1BCE3194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Minh 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ch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ứ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ng</w:t>
            </w:r>
          </w:p>
        </w:tc>
        <w:tc>
          <w:tcPr>
            <w:tcW w:w="851" w:type="dxa"/>
            <w:vAlign w:val="center"/>
          </w:tcPr>
          <w:p w14:paraId="5050C83E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Đi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ể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m t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ố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i đa</w:t>
            </w:r>
          </w:p>
        </w:tc>
        <w:tc>
          <w:tcPr>
            <w:tcW w:w="1275" w:type="dxa"/>
            <w:vAlign w:val="center"/>
          </w:tcPr>
          <w:p w14:paraId="5C662BE5" w14:textId="77777777" w:rsidR="00A221B5" w:rsidRDefault="00A221B5" w:rsidP="00A221B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được</w:t>
            </w:r>
          </w:p>
          <w:p w14:paraId="461EC552" w14:textId="56AEC682" w:rsidR="00D50096" w:rsidRPr="00A221B5" w:rsidRDefault="00A221B5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đánh giá</w:t>
            </w:r>
          </w:p>
        </w:tc>
      </w:tr>
      <w:tr w:rsidR="00D50096" w:rsidRPr="00CB0830" w14:paraId="25DEC5AC" w14:textId="77777777" w:rsidTr="00A221B5">
        <w:tc>
          <w:tcPr>
            <w:tcW w:w="817" w:type="dxa"/>
          </w:tcPr>
          <w:p w14:paraId="6D6BC92B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5B116E5B" w14:textId="07A9043B" w:rsidR="00D50096" w:rsidRPr="00CB0830" w:rsidRDefault="00C82788" w:rsidP="00A22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ồ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 xml:space="preserve"> sơ </w:t>
            </w:r>
            <w:r w:rsidR="00A221B5">
              <w:rPr>
                <w:rFonts w:ascii="Times New Roman" w:hAnsi="Times New Roman" w:cs="Times New Roman"/>
                <w:sz w:val="28"/>
                <w:szCs w:val="28"/>
              </w:rPr>
              <w:t>sinh viên</w:t>
            </w:r>
          </w:p>
        </w:tc>
        <w:tc>
          <w:tcPr>
            <w:tcW w:w="3402" w:type="dxa"/>
          </w:tcPr>
          <w:p w14:paraId="46C37D16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54A2A1A3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7E1FD296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2D85400B" w14:textId="77777777" w:rsidTr="00A221B5">
        <w:tc>
          <w:tcPr>
            <w:tcW w:w="817" w:type="dxa"/>
          </w:tcPr>
          <w:p w14:paraId="6E5210A7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5D55C735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Theo dõi 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ọ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c t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ậ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p</w:t>
            </w:r>
          </w:p>
        </w:tc>
        <w:tc>
          <w:tcPr>
            <w:tcW w:w="3402" w:type="dxa"/>
          </w:tcPr>
          <w:p w14:paraId="3EC835DD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21C7318F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71C4FF5B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58E1126A" w14:textId="77777777" w:rsidTr="00A221B5">
        <w:tc>
          <w:tcPr>
            <w:tcW w:w="817" w:type="dxa"/>
          </w:tcPr>
          <w:p w14:paraId="6BF6B4BE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7280D98D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Đánh giá rèn luy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ệ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3402" w:type="dxa"/>
          </w:tcPr>
          <w:p w14:paraId="5426F23A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5278C95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09493774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4B560B62" w14:textId="77777777" w:rsidTr="00A221B5">
        <w:tc>
          <w:tcPr>
            <w:tcW w:w="817" w:type="dxa"/>
          </w:tcPr>
          <w:p w14:paraId="4D8C4BF7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14:paraId="1A4B2C4F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Qu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n lý cư trú</w:t>
            </w:r>
          </w:p>
        </w:tc>
        <w:tc>
          <w:tcPr>
            <w:tcW w:w="3402" w:type="dxa"/>
          </w:tcPr>
          <w:p w14:paraId="50EF838D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0F96A28D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20E6A509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4AEF4FBC" w14:textId="77777777" w:rsidTr="00A221B5">
        <w:tc>
          <w:tcPr>
            <w:tcW w:w="817" w:type="dxa"/>
          </w:tcPr>
          <w:p w14:paraId="3EFF8286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6B3F12F0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ỷ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 xml:space="preserve"> lu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ậ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3402" w:type="dxa"/>
          </w:tcPr>
          <w:p w14:paraId="6DC66D3B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0596DF0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31DB739E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4C133F4B" w14:textId="77777777" w:rsidTr="00A221B5">
        <w:tc>
          <w:tcPr>
            <w:tcW w:w="817" w:type="dxa"/>
          </w:tcPr>
          <w:p w14:paraId="59D2C93F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402" w:type="dxa"/>
          </w:tcPr>
          <w:p w14:paraId="067F4996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Sinh ho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ạ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t l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ớ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p</w:t>
            </w:r>
          </w:p>
        </w:tc>
        <w:tc>
          <w:tcPr>
            <w:tcW w:w="3402" w:type="dxa"/>
          </w:tcPr>
          <w:p w14:paraId="5C36AED8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8DE8CE1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4CCF699B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7A12DD66" w14:textId="77777777" w:rsidTr="00A221B5">
        <w:tc>
          <w:tcPr>
            <w:tcW w:w="817" w:type="dxa"/>
          </w:tcPr>
          <w:p w14:paraId="196FEDE0" w14:textId="77777777" w:rsidR="00D50096" w:rsidRPr="00CB0830" w:rsidRDefault="00C82788" w:rsidP="00325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14:paraId="760564BE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i 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ợ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p gia đình</w:t>
            </w:r>
          </w:p>
        </w:tc>
        <w:tc>
          <w:tcPr>
            <w:tcW w:w="3402" w:type="dxa"/>
          </w:tcPr>
          <w:p w14:paraId="47F6B9F8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5F493D21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17BAF342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892" w:rsidRPr="00CB0830" w14:paraId="338A7F6A" w14:textId="77777777" w:rsidTr="00F0095A">
        <w:tc>
          <w:tcPr>
            <w:tcW w:w="7621" w:type="dxa"/>
            <w:gridSpan w:val="3"/>
          </w:tcPr>
          <w:p w14:paraId="11C5D108" w14:textId="7F5DA547" w:rsidR="00E95892" w:rsidRPr="00CB0830" w:rsidRDefault="00E95892" w:rsidP="00E9589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851" w:type="dxa"/>
          </w:tcPr>
          <w:p w14:paraId="6CF0D03C" w14:textId="77777777" w:rsidR="00E95892" w:rsidRPr="00E95892" w:rsidRDefault="00E95892" w:rsidP="005439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892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275" w:type="dxa"/>
          </w:tcPr>
          <w:p w14:paraId="6D716DB4" w14:textId="77777777" w:rsidR="00E95892" w:rsidRPr="00CB0830" w:rsidRDefault="00E9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346C412" w14:textId="77777777" w:rsidR="00D50096" w:rsidRPr="00CB0830" w:rsidRDefault="00C82788" w:rsidP="00A221B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CB0830">
        <w:rPr>
          <w:rFonts w:ascii="Times New Roman" w:hAnsi="Times New Roman" w:cs="Times New Roman"/>
          <w:b/>
          <w:sz w:val="28"/>
          <w:szCs w:val="28"/>
        </w:rPr>
        <w:t>IV. CNTT &amp; chuy</w:t>
      </w:r>
      <w:r w:rsidRPr="00CB0830">
        <w:rPr>
          <w:rFonts w:ascii="Times New Roman" w:hAnsi="Times New Roman" w:cs="Times New Roman"/>
          <w:b/>
          <w:sz w:val="28"/>
          <w:szCs w:val="28"/>
        </w:rPr>
        <w:t>ể</w:t>
      </w:r>
      <w:r w:rsidRPr="00CB0830">
        <w:rPr>
          <w:rFonts w:ascii="Times New Roman" w:hAnsi="Times New Roman" w:cs="Times New Roman"/>
          <w:b/>
          <w:sz w:val="28"/>
          <w:szCs w:val="28"/>
        </w:rPr>
        <w:t>n đ</w:t>
      </w:r>
      <w:r w:rsidRPr="00CB0830">
        <w:rPr>
          <w:rFonts w:ascii="Times New Roman" w:hAnsi="Times New Roman" w:cs="Times New Roman"/>
          <w:b/>
          <w:sz w:val="28"/>
          <w:szCs w:val="28"/>
        </w:rPr>
        <w:t>ổ</w:t>
      </w:r>
      <w:r w:rsidRPr="00CB0830">
        <w:rPr>
          <w:rFonts w:ascii="Times New Roman" w:hAnsi="Times New Roman" w:cs="Times New Roman"/>
          <w:b/>
          <w:sz w:val="28"/>
          <w:szCs w:val="28"/>
        </w:rPr>
        <w:t>i s</w:t>
      </w:r>
      <w:r w:rsidRPr="00CB0830">
        <w:rPr>
          <w:rFonts w:ascii="Times New Roman" w:hAnsi="Times New Roman" w:cs="Times New Roman"/>
          <w:b/>
          <w:sz w:val="28"/>
          <w:szCs w:val="28"/>
        </w:rPr>
        <w:t>ố</w:t>
      </w:r>
      <w:r w:rsidRPr="00CB0830">
        <w:rPr>
          <w:rFonts w:ascii="Times New Roman" w:hAnsi="Times New Roman" w:cs="Times New Roman"/>
          <w:b/>
          <w:sz w:val="28"/>
          <w:szCs w:val="28"/>
        </w:rPr>
        <w:t xml:space="preserve"> (10 đi</w:t>
      </w:r>
      <w:r w:rsidRPr="00CB0830">
        <w:rPr>
          <w:rFonts w:ascii="Times New Roman" w:hAnsi="Times New Roman" w:cs="Times New Roman"/>
          <w:b/>
          <w:sz w:val="28"/>
          <w:szCs w:val="28"/>
        </w:rPr>
        <w:t>ể</w:t>
      </w:r>
      <w:r w:rsidRPr="00CB0830">
        <w:rPr>
          <w:rFonts w:ascii="Times New Roman" w:hAnsi="Times New Roman" w:cs="Times New Roman"/>
          <w:b/>
          <w:sz w:val="28"/>
          <w:szCs w:val="28"/>
        </w:rPr>
        <w:t>m thư</w:t>
      </w:r>
      <w:r w:rsidRPr="00CB0830">
        <w:rPr>
          <w:rFonts w:ascii="Times New Roman" w:hAnsi="Times New Roman" w:cs="Times New Roman"/>
          <w:b/>
          <w:sz w:val="28"/>
          <w:szCs w:val="28"/>
        </w:rPr>
        <w:t>ở</w:t>
      </w:r>
      <w:r w:rsidRPr="00CB0830">
        <w:rPr>
          <w:rFonts w:ascii="Times New Roman" w:hAnsi="Times New Roman" w:cs="Times New Roman"/>
          <w:b/>
          <w:sz w:val="28"/>
          <w:szCs w:val="28"/>
        </w:rPr>
        <w:t>ng)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3505"/>
        <w:gridCol w:w="3402"/>
        <w:gridCol w:w="851"/>
        <w:gridCol w:w="1275"/>
      </w:tblGrid>
      <w:tr w:rsidR="00D50096" w:rsidRPr="00A221B5" w14:paraId="66F2EFB6" w14:textId="77777777" w:rsidTr="00A221B5">
        <w:tc>
          <w:tcPr>
            <w:tcW w:w="714" w:type="dxa"/>
            <w:vAlign w:val="center"/>
          </w:tcPr>
          <w:p w14:paraId="2CDCDA14" w14:textId="77777777" w:rsidR="00D50096" w:rsidRPr="00A221B5" w:rsidRDefault="00C82788" w:rsidP="00FE4F31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STT</w:t>
            </w:r>
          </w:p>
        </w:tc>
        <w:tc>
          <w:tcPr>
            <w:tcW w:w="3505" w:type="dxa"/>
            <w:vAlign w:val="center"/>
          </w:tcPr>
          <w:p w14:paraId="2FA70E8D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N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ộ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i dung đánh giá</w:t>
            </w:r>
          </w:p>
        </w:tc>
        <w:tc>
          <w:tcPr>
            <w:tcW w:w="3402" w:type="dxa"/>
            <w:vAlign w:val="center"/>
          </w:tcPr>
          <w:p w14:paraId="36E61688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Minh ch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ứ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ng</w:t>
            </w:r>
          </w:p>
        </w:tc>
        <w:tc>
          <w:tcPr>
            <w:tcW w:w="851" w:type="dxa"/>
            <w:vAlign w:val="center"/>
          </w:tcPr>
          <w:p w14:paraId="33FB3B0B" w14:textId="77777777" w:rsidR="00D50096" w:rsidRPr="00A221B5" w:rsidRDefault="00C82788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Đi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ể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m t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ố</w:t>
            </w: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>i đa</w:t>
            </w:r>
          </w:p>
        </w:tc>
        <w:tc>
          <w:tcPr>
            <w:tcW w:w="1275" w:type="dxa"/>
            <w:vAlign w:val="center"/>
          </w:tcPr>
          <w:p w14:paraId="1543A44C" w14:textId="77777777" w:rsidR="00A221B5" w:rsidRDefault="00A221B5" w:rsidP="00A221B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A221B5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được</w:t>
            </w:r>
          </w:p>
          <w:p w14:paraId="4814F474" w14:textId="5F02B43A" w:rsidR="00D50096" w:rsidRPr="00A221B5" w:rsidRDefault="00A221B5" w:rsidP="00A221B5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đánh giá</w:t>
            </w:r>
          </w:p>
        </w:tc>
      </w:tr>
      <w:tr w:rsidR="00D50096" w:rsidRPr="00CB0830" w14:paraId="44804BFA" w14:textId="77777777" w:rsidTr="00A221B5">
        <w:tc>
          <w:tcPr>
            <w:tcW w:w="714" w:type="dxa"/>
          </w:tcPr>
          <w:p w14:paraId="10E316B3" w14:textId="77777777" w:rsidR="00D50096" w:rsidRPr="00CB0830" w:rsidRDefault="00C82788" w:rsidP="00FE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5" w:type="dxa"/>
          </w:tcPr>
          <w:p w14:paraId="72EA94FC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ầ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n m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ề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m qu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n lý</w:t>
            </w:r>
          </w:p>
        </w:tc>
        <w:tc>
          <w:tcPr>
            <w:tcW w:w="3402" w:type="dxa"/>
          </w:tcPr>
          <w:p w14:paraId="2C627E16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598BD341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14:paraId="64344678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5F0C5FB1" w14:textId="77777777" w:rsidTr="00A221B5">
        <w:tc>
          <w:tcPr>
            <w:tcW w:w="714" w:type="dxa"/>
          </w:tcPr>
          <w:p w14:paraId="08EF7C42" w14:textId="77777777" w:rsidR="00D50096" w:rsidRPr="00CB0830" w:rsidRDefault="00C82788" w:rsidP="00FE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5" w:type="dxa"/>
          </w:tcPr>
          <w:p w14:paraId="667E998F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Website SV</w:t>
            </w:r>
          </w:p>
        </w:tc>
        <w:tc>
          <w:tcPr>
            <w:tcW w:w="3402" w:type="dxa"/>
          </w:tcPr>
          <w:p w14:paraId="21D5FBE3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292CED63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14:paraId="3B9BB21A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4FB72691" w14:textId="77777777" w:rsidTr="00A221B5">
        <w:tc>
          <w:tcPr>
            <w:tcW w:w="714" w:type="dxa"/>
          </w:tcPr>
          <w:p w14:paraId="78BFF7BE" w14:textId="77777777" w:rsidR="00D50096" w:rsidRPr="00CB0830" w:rsidRDefault="00C82788" w:rsidP="00FE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05" w:type="dxa"/>
          </w:tcPr>
          <w:p w14:paraId="77902A2F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ch v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ụ</w:t>
            </w: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 xml:space="preserve"> online</w:t>
            </w:r>
          </w:p>
        </w:tc>
        <w:tc>
          <w:tcPr>
            <w:tcW w:w="3402" w:type="dxa"/>
          </w:tcPr>
          <w:p w14:paraId="70AF3825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0D09D303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4CF0DF66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096" w:rsidRPr="00CB0830" w14:paraId="43338D00" w14:textId="77777777" w:rsidTr="00A221B5">
        <w:tc>
          <w:tcPr>
            <w:tcW w:w="714" w:type="dxa"/>
          </w:tcPr>
          <w:p w14:paraId="404F72B3" w14:textId="77777777" w:rsidR="00D50096" w:rsidRPr="00CB0830" w:rsidRDefault="00C82788" w:rsidP="00FE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05" w:type="dxa"/>
          </w:tcPr>
          <w:p w14:paraId="42F017B1" w14:textId="77777777" w:rsidR="00D50096" w:rsidRPr="00CB0830" w:rsidRDefault="00C82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Đánh giá online</w:t>
            </w:r>
          </w:p>
        </w:tc>
        <w:tc>
          <w:tcPr>
            <w:tcW w:w="3402" w:type="dxa"/>
          </w:tcPr>
          <w:p w14:paraId="0FC9B2E7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47E0F3FA" w14:textId="77777777" w:rsidR="00D50096" w:rsidRPr="00CB0830" w:rsidRDefault="00C82788" w:rsidP="005439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1BFC902B" w14:textId="77777777" w:rsidR="00D50096" w:rsidRPr="00CB0830" w:rsidRDefault="00D500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892" w:rsidRPr="00CB0830" w14:paraId="2BD63909" w14:textId="77777777" w:rsidTr="005178AE">
        <w:tc>
          <w:tcPr>
            <w:tcW w:w="7621" w:type="dxa"/>
            <w:gridSpan w:val="3"/>
          </w:tcPr>
          <w:p w14:paraId="255CFDC6" w14:textId="6CC5AB9F" w:rsidR="00E95892" w:rsidRPr="00CB0830" w:rsidRDefault="00E95892" w:rsidP="00E9589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B0830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851" w:type="dxa"/>
          </w:tcPr>
          <w:p w14:paraId="7B8055D0" w14:textId="77777777" w:rsidR="00E95892" w:rsidRPr="00E95892" w:rsidRDefault="00E95892" w:rsidP="005439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89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14:paraId="0569184F" w14:textId="77777777" w:rsidR="00E95892" w:rsidRPr="00CB0830" w:rsidRDefault="00E9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2EE448C" w14:textId="5DBE2A2B" w:rsidR="00D50096" w:rsidRPr="00CB0830" w:rsidRDefault="00C82788">
      <w:pPr>
        <w:rPr>
          <w:rFonts w:ascii="Times New Roman" w:hAnsi="Times New Roman" w:cs="Times New Roman"/>
          <w:sz w:val="28"/>
          <w:szCs w:val="28"/>
        </w:rPr>
      </w:pPr>
      <w:r w:rsidRPr="00CB0830">
        <w:rPr>
          <w:rFonts w:ascii="Times New Roman" w:hAnsi="Times New Roman" w:cs="Times New Roman"/>
          <w:sz w:val="28"/>
          <w:szCs w:val="28"/>
        </w:rPr>
        <w:br/>
      </w:r>
      <w:r w:rsidRPr="00CB0830">
        <w:rPr>
          <w:rFonts w:ascii="Times New Roman" w:hAnsi="Times New Roman" w:cs="Times New Roman"/>
          <w:sz w:val="28"/>
          <w:szCs w:val="28"/>
        </w:rPr>
        <w:t>T</w:t>
      </w:r>
      <w:r w:rsidRPr="00CB0830">
        <w:rPr>
          <w:rFonts w:ascii="Times New Roman" w:hAnsi="Times New Roman" w:cs="Times New Roman"/>
          <w:sz w:val="28"/>
          <w:szCs w:val="28"/>
        </w:rPr>
        <w:t>ổ</w:t>
      </w:r>
      <w:r w:rsidRPr="00CB0830">
        <w:rPr>
          <w:rFonts w:ascii="Times New Roman" w:hAnsi="Times New Roman" w:cs="Times New Roman"/>
          <w:sz w:val="28"/>
          <w:szCs w:val="28"/>
        </w:rPr>
        <w:t>ng đi</w:t>
      </w:r>
      <w:r w:rsidRPr="00CB0830">
        <w:rPr>
          <w:rFonts w:ascii="Times New Roman" w:hAnsi="Times New Roman" w:cs="Times New Roman"/>
          <w:sz w:val="28"/>
          <w:szCs w:val="28"/>
        </w:rPr>
        <w:t>ể</w:t>
      </w:r>
      <w:r w:rsidRPr="00CB0830">
        <w:rPr>
          <w:rFonts w:ascii="Times New Roman" w:hAnsi="Times New Roman" w:cs="Times New Roman"/>
          <w:sz w:val="28"/>
          <w:szCs w:val="28"/>
        </w:rPr>
        <w:t>m: ......................</w:t>
      </w:r>
      <w:r w:rsidR="00FE4F31">
        <w:rPr>
          <w:rFonts w:ascii="Times New Roman" w:hAnsi="Times New Roman" w:cs="Times New Roman"/>
          <w:sz w:val="28"/>
          <w:szCs w:val="28"/>
        </w:rPr>
        <w:t>; bằng chữ</w:t>
      </w:r>
      <w:r w:rsidRPr="00CB0830">
        <w:rPr>
          <w:rFonts w:ascii="Times New Roman" w:hAnsi="Times New Roman" w:cs="Times New Roman"/>
          <w:sz w:val="28"/>
          <w:szCs w:val="28"/>
        </w:rPr>
        <w:t>........</w:t>
      </w:r>
      <w:r w:rsidR="00CB0830">
        <w:rPr>
          <w:rFonts w:ascii="Times New Roman" w:hAnsi="Times New Roman" w:cs="Times New Roman"/>
          <w:sz w:val="28"/>
          <w:szCs w:val="28"/>
        </w:rPr>
        <w:t>.........................................................</w:t>
      </w:r>
      <w:r w:rsidR="00543997">
        <w:rPr>
          <w:rFonts w:ascii="Times New Roman" w:hAnsi="Times New Roman" w:cs="Times New Roman"/>
          <w:sz w:val="28"/>
          <w:szCs w:val="28"/>
        </w:rPr>
        <w:t>...........</w:t>
      </w:r>
    </w:p>
    <w:p w14:paraId="29C875BE" w14:textId="2C22DE4F" w:rsidR="00D50096" w:rsidRPr="00CB0830" w:rsidRDefault="00C82788">
      <w:pPr>
        <w:rPr>
          <w:rFonts w:ascii="Times New Roman" w:hAnsi="Times New Roman" w:cs="Times New Roman"/>
          <w:sz w:val="28"/>
          <w:szCs w:val="28"/>
        </w:rPr>
      </w:pPr>
      <w:r w:rsidRPr="00CB0830">
        <w:rPr>
          <w:rFonts w:ascii="Times New Roman" w:hAnsi="Times New Roman" w:cs="Times New Roman"/>
          <w:sz w:val="28"/>
          <w:szCs w:val="28"/>
        </w:rPr>
        <w:t>X</w:t>
      </w:r>
      <w:r w:rsidRPr="00CB0830">
        <w:rPr>
          <w:rFonts w:ascii="Times New Roman" w:hAnsi="Times New Roman" w:cs="Times New Roman"/>
          <w:sz w:val="28"/>
          <w:szCs w:val="28"/>
        </w:rPr>
        <w:t>ế</w:t>
      </w:r>
      <w:r w:rsidRPr="00CB0830">
        <w:rPr>
          <w:rFonts w:ascii="Times New Roman" w:hAnsi="Times New Roman" w:cs="Times New Roman"/>
          <w:sz w:val="28"/>
          <w:szCs w:val="28"/>
        </w:rPr>
        <w:t>p lo</w:t>
      </w:r>
      <w:r w:rsidRPr="00CB0830">
        <w:rPr>
          <w:rFonts w:ascii="Times New Roman" w:hAnsi="Times New Roman" w:cs="Times New Roman"/>
          <w:sz w:val="28"/>
          <w:szCs w:val="28"/>
        </w:rPr>
        <w:t>ạ</w:t>
      </w:r>
      <w:r w:rsidRPr="00CB0830">
        <w:rPr>
          <w:rFonts w:ascii="Times New Roman" w:hAnsi="Times New Roman" w:cs="Times New Roman"/>
          <w:sz w:val="28"/>
          <w:szCs w:val="28"/>
        </w:rPr>
        <w:t xml:space="preserve">i: </w:t>
      </w:r>
      <w:r w:rsidR="00543997">
        <w:rPr>
          <w:rFonts w:ascii="Times New Roman" w:hAnsi="Times New Roman" w:cs="Times New Roman"/>
          <w:sz w:val="28"/>
          <w:szCs w:val="28"/>
        </w:rPr>
        <w:t>……..</w:t>
      </w:r>
      <w:r w:rsidR="00CB08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Pr="00CB0830">
        <w:rPr>
          <w:rFonts w:ascii="Times New Roman" w:hAnsi="Times New Roman" w:cs="Times New Roman"/>
          <w:sz w:val="28"/>
          <w:szCs w:val="28"/>
        </w:rPr>
        <w:br/>
      </w:r>
    </w:p>
    <w:p w14:paraId="1FFFD764" w14:textId="6463FBC4" w:rsidR="00D50096" w:rsidRDefault="00C82788">
      <w:pPr>
        <w:rPr>
          <w:rFonts w:ascii="Times New Roman" w:hAnsi="Times New Roman" w:cs="Times New Roman"/>
          <w:sz w:val="28"/>
          <w:szCs w:val="28"/>
        </w:rPr>
      </w:pPr>
      <w:r w:rsidRPr="00CB0830">
        <w:rPr>
          <w:rFonts w:ascii="Times New Roman" w:hAnsi="Times New Roman" w:cs="Times New Roman"/>
          <w:sz w:val="28"/>
          <w:szCs w:val="28"/>
        </w:rPr>
        <w:t>NH</w:t>
      </w:r>
      <w:r w:rsidRPr="00CB0830">
        <w:rPr>
          <w:rFonts w:ascii="Times New Roman" w:hAnsi="Times New Roman" w:cs="Times New Roman"/>
          <w:sz w:val="28"/>
          <w:szCs w:val="28"/>
        </w:rPr>
        <w:t>Ậ</w:t>
      </w:r>
      <w:r w:rsidRPr="00CB0830">
        <w:rPr>
          <w:rFonts w:ascii="Times New Roman" w:hAnsi="Times New Roman" w:cs="Times New Roman"/>
          <w:sz w:val="28"/>
          <w:szCs w:val="28"/>
        </w:rPr>
        <w:t>N XÉT</w:t>
      </w:r>
      <w:r w:rsidR="00543997">
        <w:rPr>
          <w:rFonts w:ascii="Times New Roman" w:hAnsi="Times New Roman" w:cs="Times New Roman"/>
          <w:sz w:val="28"/>
          <w:szCs w:val="28"/>
        </w:rPr>
        <w:t>:</w:t>
      </w:r>
      <w:r w:rsidR="00A221B5">
        <w:rPr>
          <w:rFonts w:ascii="Times New Roman" w:hAnsi="Times New Roman" w:cs="Times New Roman"/>
          <w:sz w:val="28"/>
          <w:szCs w:val="28"/>
        </w:rPr>
        <w:t xml:space="preserve"> </w:t>
      </w:r>
      <w:r w:rsidRPr="00CB0830">
        <w:rPr>
          <w:rFonts w:ascii="Times New Roman" w:hAnsi="Times New Roman" w:cs="Times New Roman"/>
          <w:sz w:val="28"/>
          <w:szCs w:val="28"/>
        </w:rPr>
        <w:t>........................................................................</w:t>
      </w:r>
      <w:r w:rsidR="00CB0830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B0830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9819" w:type="dxa"/>
        <w:tblInd w:w="108" w:type="dxa"/>
        <w:tblLook w:val="01E0" w:firstRow="1" w:lastRow="1" w:firstColumn="1" w:lastColumn="1" w:noHBand="0" w:noVBand="0"/>
      </w:tblPr>
      <w:tblGrid>
        <w:gridCol w:w="4706"/>
        <w:gridCol w:w="5113"/>
      </w:tblGrid>
      <w:tr w:rsidR="00CB0830" w:rsidRPr="00087610" w14:paraId="5C87C6ED" w14:textId="77777777" w:rsidTr="00A1376B">
        <w:tc>
          <w:tcPr>
            <w:tcW w:w="4706" w:type="dxa"/>
          </w:tcPr>
          <w:p w14:paraId="52C15703" w14:textId="05C8ECE4" w:rsidR="00CB0830" w:rsidRPr="00CB0830" w:rsidRDefault="00CB0830" w:rsidP="00A221B5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CB08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ĐẠI DIỆN ĐƠN VỊ</w:t>
            </w:r>
          </w:p>
          <w:p w14:paraId="2317E3EA" w14:textId="5F25C213" w:rsidR="00CB0830" w:rsidRPr="00CB0830" w:rsidRDefault="00CB0830" w:rsidP="00A1376B">
            <w:pPr>
              <w:shd w:val="clear" w:color="auto" w:fill="FFFFFF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113" w:type="dxa"/>
          </w:tcPr>
          <w:p w14:paraId="1570338F" w14:textId="36E0F3A6" w:rsidR="00CB0830" w:rsidRPr="00CB0830" w:rsidRDefault="00CB0830" w:rsidP="00A1376B">
            <w:pPr>
              <w:shd w:val="clear" w:color="auto" w:fill="FFFFFF"/>
              <w:spacing w:line="312" w:lineRule="auto"/>
              <w:jc w:val="center"/>
              <w:rPr>
                <w:rFonts w:ascii="Times New Roman" w:hAnsi="Times New Roman"/>
                <w:b/>
                <w:bCs/>
                <w:caps/>
                <w:sz w:val="26"/>
                <w:szCs w:val="26"/>
              </w:rPr>
            </w:pPr>
            <w:r w:rsidRPr="00CB08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TRƯỞNG ĐOÀN KIỂM TRA</w:t>
            </w:r>
          </w:p>
          <w:p w14:paraId="0C76C37A" w14:textId="77777777" w:rsidR="00CB0830" w:rsidRPr="00CB0830" w:rsidRDefault="00CB0830" w:rsidP="00A1376B">
            <w:pPr>
              <w:shd w:val="clear" w:color="auto" w:fill="FFFFFF"/>
              <w:spacing w:line="312" w:lineRule="auto"/>
              <w:jc w:val="center"/>
              <w:rPr>
                <w:rFonts w:ascii="Times New Roman" w:hAnsi="Times New Roman"/>
                <w:b/>
                <w:bCs/>
                <w:caps/>
                <w:sz w:val="26"/>
                <w:szCs w:val="26"/>
              </w:rPr>
            </w:pPr>
          </w:p>
          <w:p w14:paraId="4335E095" w14:textId="77777777" w:rsidR="00CB0830" w:rsidRPr="00CB0830" w:rsidRDefault="00CB0830" w:rsidP="00A1376B">
            <w:pPr>
              <w:shd w:val="clear" w:color="auto" w:fill="FFFFFF"/>
              <w:spacing w:line="312" w:lineRule="auto"/>
              <w:jc w:val="center"/>
              <w:rPr>
                <w:rFonts w:ascii="Times New Roman" w:hAnsi="Times New Roman"/>
                <w:b/>
                <w:bCs/>
                <w:caps/>
                <w:sz w:val="58"/>
                <w:szCs w:val="26"/>
              </w:rPr>
            </w:pPr>
          </w:p>
          <w:p w14:paraId="04F595FD" w14:textId="70D23783" w:rsidR="00CB0830" w:rsidRPr="00CB0830" w:rsidRDefault="00CB0830" w:rsidP="00A1376B">
            <w:pPr>
              <w:shd w:val="clear" w:color="auto" w:fill="FFFFFF"/>
              <w:spacing w:line="312" w:lineRule="auto"/>
              <w:jc w:val="center"/>
              <w:rPr>
                <w:rFonts w:ascii="Times New Roman" w:hAnsi="Times New Roman"/>
                <w:b/>
                <w:bCs/>
                <w:caps/>
              </w:rPr>
            </w:pPr>
          </w:p>
        </w:tc>
      </w:tr>
    </w:tbl>
    <w:p w14:paraId="346D13FA" w14:textId="77777777" w:rsidR="00CB0830" w:rsidRPr="00CB0830" w:rsidRDefault="00CB0830">
      <w:pPr>
        <w:rPr>
          <w:rFonts w:ascii="Times New Roman" w:hAnsi="Times New Roman" w:cs="Times New Roman"/>
          <w:sz w:val="28"/>
          <w:szCs w:val="28"/>
        </w:rPr>
      </w:pPr>
    </w:p>
    <w:sectPr w:rsidR="00CB0830" w:rsidRPr="00CB0830" w:rsidSect="000C2C32">
      <w:pgSz w:w="12240" w:h="15840"/>
      <w:pgMar w:top="1134" w:right="992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C2C32"/>
    <w:rsid w:val="0015074B"/>
    <w:rsid w:val="0029639D"/>
    <w:rsid w:val="003259A8"/>
    <w:rsid w:val="00326F90"/>
    <w:rsid w:val="00543997"/>
    <w:rsid w:val="00A221B5"/>
    <w:rsid w:val="00AA1D8D"/>
    <w:rsid w:val="00B47730"/>
    <w:rsid w:val="00C664E3"/>
    <w:rsid w:val="00C82788"/>
    <w:rsid w:val="00CB0664"/>
    <w:rsid w:val="00CB0830"/>
    <w:rsid w:val="00D50096"/>
    <w:rsid w:val="00E176A4"/>
    <w:rsid w:val="00E95892"/>
    <w:rsid w:val="00FC693F"/>
    <w:rsid w:val="00FE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EB47F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EFE87D-EB3D-4B20-890D-6364D460C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Nguyen</cp:lastModifiedBy>
  <cp:revision>6</cp:revision>
  <dcterms:created xsi:type="dcterms:W3CDTF">2026-06-19T00:08:00Z</dcterms:created>
  <dcterms:modified xsi:type="dcterms:W3CDTF">2026-06-19T04:11:00Z</dcterms:modified>
  <cp:category/>
</cp:coreProperties>
</file>